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79A82" w14:textId="172C5565" w:rsidR="00121595" w:rsidRDefault="00121595" w:rsidP="00B829F1">
      <w:pPr>
        <w:spacing w:after="100" w:afterAutospacing="1" w:line="240" w:lineRule="auto"/>
        <w:rPr>
          <w:rFonts w:asciiTheme="majorHAnsi" w:hAnsiTheme="majorHAnsi" w:cstheme="majorHAnsi"/>
          <w:sz w:val="40"/>
          <w:szCs w:val="40"/>
          <w:lang w:val="da-DK"/>
        </w:rPr>
      </w:pPr>
      <w:r w:rsidRPr="0079306A">
        <w:rPr>
          <w:rFonts w:asciiTheme="majorHAnsi" w:hAnsiTheme="majorHAnsi" w:cstheme="majorHAnsi"/>
          <w:noProof/>
          <w:sz w:val="40"/>
          <w:szCs w:val="40"/>
        </w:rPr>
        <w:drawing>
          <wp:anchor distT="0" distB="0" distL="114300" distR="114300" simplePos="0" relativeHeight="251676160" behindDoc="0" locked="0" layoutInCell="1" allowOverlap="1" wp14:anchorId="4E040BB7" wp14:editId="35395DD0">
            <wp:simplePos x="0" y="0"/>
            <wp:positionH relativeFrom="column">
              <wp:posOffset>4076065</wp:posOffset>
            </wp:positionH>
            <wp:positionV relativeFrom="paragraph">
              <wp:posOffset>172</wp:posOffset>
            </wp:positionV>
            <wp:extent cx="2127250" cy="1668145"/>
            <wp:effectExtent l="0" t="0" r="6350" b="0"/>
            <wp:wrapSquare wrapText="bothSides"/>
            <wp:docPr id="260623762" name="Billede 1" descr="Landets førende fysioterapeuter - FysioDan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ndets førende fysioterapeuter - FysioDanmark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3" r="5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306A">
        <w:rPr>
          <w:rFonts w:asciiTheme="majorHAnsi" w:hAnsiTheme="majorHAnsi" w:cstheme="majorHAnsi"/>
          <w:noProof/>
          <w:sz w:val="40"/>
          <w:szCs w:val="40"/>
        </w:rPr>
        <w:drawing>
          <wp:anchor distT="0" distB="0" distL="114300" distR="114300" simplePos="0" relativeHeight="251656704" behindDoc="0" locked="0" layoutInCell="1" allowOverlap="1" wp14:anchorId="704BD520" wp14:editId="2475080F">
            <wp:simplePos x="0" y="0"/>
            <wp:positionH relativeFrom="column">
              <wp:posOffset>2080895</wp:posOffset>
            </wp:positionH>
            <wp:positionV relativeFrom="paragraph">
              <wp:posOffset>258</wp:posOffset>
            </wp:positionV>
            <wp:extent cx="1936750" cy="1636395"/>
            <wp:effectExtent l="0" t="0" r="6350" b="1905"/>
            <wp:wrapSquare wrapText="bothSides"/>
            <wp:docPr id="1405327084" name="Billede 2" descr="Fysioterapi | Osteopati | IN HOUSE massage og sundhedsordni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ysioterapi | Osteopati | IN HOUSE massage og sundhedsordninger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19" r="7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CCD9E9" w14:textId="32FFB76B" w:rsidR="00B829F1" w:rsidRPr="0079306A" w:rsidRDefault="00B829F1" w:rsidP="00B829F1">
      <w:pPr>
        <w:spacing w:after="100" w:afterAutospacing="1" w:line="240" w:lineRule="auto"/>
        <w:rPr>
          <w:rFonts w:asciiTheme="majorHAnsi" w:hAnsiTheme="majorHAnsi" w:cstheme="majorHAnsi"/>
          <w:sz w:val="40"/>
          <w:szCs w:val="40"/>
          <w:lang w:val="da-DK"/>
        </w:rPr>
      </w:pPr>
      <w:r w:rsidRPr="0079306A">
        <w:rPr>
          <w:rFonts w:asciiTheme="majorHAnsi" w:hAnsiTheme="majorHAnsi" w:cstheme="majorHAnsi"/>
          <w:sz w:val="40"/>
          <w:szCs w:val="40"/>
          <w:lang w:val="da-DK"/>
        </w:rPr>
        <w:t>Opgaver: En dag som fysioterapeut</w:t>
      </w:r>
      <w:r w:rsidRPr="0079306A">
        <w:rPr>
          <w:rFonts w:asciiTheme="majorHAnsi" w:hAnsiTheme="majorHAnsi" w:cstheme="majorHAnsi"/>
          <w:sz w:val="40"/>
          <w:szCs w:val="40"/>
        </w:rPr>
        <w:fldChar w:fldCharType="begin"/>
      </w:r>
      <w:r w:rsidRPr="0079306A">
        <w:rPr>
          <w:rFonts w:asciiTheme="majorHAnsi" w:hAnsiTheme="majorHAnsi" w:cstheme="majorHAnsi"/>
          <w:sz w:val="40"/>
          <w:szCs w:val="40"/>
          <w:lang w:val="da-DK"/>
        </w:rPr>
        <w:instrText xml:space="preserve"> INCLUDEPICTURE "/Users/CarolineLerche/Library/Group Containers/UBF8T346G9.ms/WebArchiveCopyPasteTempFiles/com.microsoft.Word/211222_FysioDanmark_92654.jpg" \* MERGEFORMATINET </w:instrText>
      </w:r>
      <w:r w:rsidRPr="0079306A">
        <w:rPr>
          <w:rFonts w:asciiTheme="majorHAnsi" w:hAnsiTheme="majorHAnsi" w:cstheme="majorHAnsi"/>
          <w:sz w:val="40"/>
          <w:szCs w:val="40"/>
        </w:rPr>
        <w:fldChar w:fldCharType="separate"/>
      </w:r>
      <w:r w:rsidRPr="0079306A">
        <w:rPr>
          <w:rFonts w:asciiTheme="majorHAnsi" w:hAnsiTheme="majorHAnsi" w:cstheme="majorHAnsi"/>
          <w:sz w:val="40"/>
          <w:szCs w:val="40"/>
        </w:rPr>
        <w:fldChar w:fldCharType="end"/>
      </w:r>
      <w:r w:rsidRPr="0079306A">
        <w:rPr>
          <w:rFonts w:asciiTheme="majorHAnsi" w:hAnsiTheme="majorHAnsi" w:cstheme="majorHAnsi"/>
          <w:sz w:val="40"/>
          <w:szCs w:val="40"/>
        </w:rPr>
        <w:fldChar w:fldCharType="begin"/>
      </w:r>
      <w:r w:rsidRPr="0079306A">
        <w:rPr>
          <w:rFonts w:asciiTheme="majorHAnsi" w:hAnsiTheme="majorHAnsi" w:cstheme="majorHAnsi"/>
          <w:sz w:val="40"/>
          <w:szCs w:val="40"/>
          <w:lang w:val="da-DK"/>
        </w:rPr>
        <w:instrText xml:space="preserve"> INCLUDEPICTURE "/Users/CarolineLerche/Library/Group Containers/UBF8T346G9.ms/WebArchiveCopyPasteTempFiles/com.microsoft.Word/Fysioterapi-raadgivning-skader.jpg" \* MERGEFORMATINET </w:instrText>
      </w:r>
      <w:r w:rsidRPr="0079306A">
        <w:rPr>
          <w:rFonts w:asciiTheme="majorHAnsi" w:hAnsiTheme="majorHAnsi" w:cstheme="majorHAnsi"/>
          <w:sz w:val="40"/>
          <w:szCs w:val="40"/>
        </w:rPr>
        <w:fldChar w:fldCharType="separate"/>
      </w:r>
      <w:r w:rsidRPr="0079306A">
        <w:rPr>
          <w:rFonts w:asciiTheme="majorHAnsi" w:hAnsiTheme="majorHAnsi" w:cstheme="majorHAnsi"/>
          <w:sz w:val="40"/>
          <w:szCs w:val="40"/>
        </w:rPr>
        <w:fldChar w:fldCharType="end"/>
      </w:r>
    </w:p>
    <w:p w14:paraId="5CBDDD49" w14:textId="77777777" w:rsidR="00B829F1" w:rsidRPr="0079306A" w:rsidRDefault="00B829F1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399E2D02" w14:textId="77777777" w:rsidR="0079306A" w:rsidRPr="0079306A" w:rsidRDefault="00B829F1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u w:val="single"/>
          <w:lang w:val="da-DK"/>
        </w:rPr>
      </w:pPr>
      <w:r w:rsidRPr="0079306A">
        <w:rPr>
          <w:rFonts w:asciiTheme="majorHAnsi" w:hAnsiTheme="majorHAnsi" w:cstheme="majorHAnsi"/>
          <w:sz w:val="24"/>
          <w:szCs w:val="24"/>
          <w:u w:val="single"/>
          <w:lang w:val="da-DK"/>
        </w:rPr>
        <w:t xml:space="preserve">Baggrund: </w:t>
      </w:r>
    </w:p>
    <w:p w14:paraId="4A37A4DA" w14:textId="12A75CC2" w:rsidR="00F43FD1" w:rsidRPr="0079306A" w:rsidRDefault="00000000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 w:rsidRPr="0079306A">
        <w:rPr>
          <w:rFonts w:asciiTheme="majorHAnsi" w:hAnsiTheme="majorHAnsi" w:cstheme="majorHAnsi"/>
          <w:sz w:val="24"/>
          <w:szCs w:val="24"/>
          <w:lang w:val="da-DK"/>
        </w:rPr>
        <w:t xml:space="preserve">Du arbejder som fysioterapeut og får </w:t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>tre</w:t>
      </w:r>
      <w:r w:rsidRPr="0079306A">
        <w:rPr>
          <w:rFonts w:asciiTheme="majorHAnsi" w:hAnsiTheme="majorHAnsi" w:cstheme="majorHAnsi"/>
          <w:sz w:val="24"/>
          <w:szCs w:val="24"/>
          <w:lang w:val="da-DK"/>
        </w:rPr>
        <w:t xml:space="preserve"> ny</w:t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>e</w:t>
      </w:r>
      <w:r w:rsidRPr="0079306A">
        <w:rPr>
          <w:rFonts w:asciiTheme="majorHAnsi" w:hAnsiTheme="majorHAnsi" w:cstheme="majorHAnsi"/>
          <w:sz w:val="24"/>
          <w:szCs w:val="24"/>
          <w:lang w:val="da-DK"/>
        </w:rPr>
        <w:t xml:space="preserve"> klient</w:t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>er</w:t>
      </w:r>
      <w:r w:rsidRPr="0079306A">
        <w:rPr>
          <w:rFonts w:asciiTheme="majorHAnsi" w:hAnsiTheme="majorHAnsi" w:cstheme="majorHAnsi"/>
          <w:sz w:val="24"/>
          <w:szCs w:val="24"/>
          <w:lang w:val="da-DK"/>
        </w:rPr>
        <w:t xml:space="preserve">, der vil bestige Kilimanjaro om 6 måneder. </w:t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 xml:space="preserve">De beder dig vurdere deres fysiske udgangspunkt, udarbejde træningsplan, samt monitorere deres forbedringer. </w:t>
      </w:r>
    </w:p>
    <w:p w14:paraId="53BC1FA1" w14:textId="313DF230" w:rsidR="00F43FD1" w:rsidRPr="0079306A" w:rsidRDefault="00000000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u w:val="single"/>
          <w:lang w:val="da-DK"/>
        </w:rPr>
      </w:pPr>
      <w:r w:rsidRPr="0079306A">
        <w:rPr>
          <w:rFonts w:asciiTheme="majorHAnsi" w:hAnsiTheme="majorHAnsi" w:cstheme="majorHAnsi"/>
          <w:sz w:val="24"/>
          <w:szCs w:val="24"/>
          <w:u w:val="single"/>
          <w:lang w:val="da-DK"/>
        </w:rPr>
        <w:t>Klientprofil</w:t>
      </w:r>
      <w:r w:rsidR="00B829F1" w:rsidRPr="0079306A">
        <w:rPr>
          <w:rFonts w:asciiTheme="majorHAnsi" w:hAnsiTheme="majorHAnsi" w:cstheme="majorHAnsi"/>
          <w:sz w:val="24"/>
          <w:szCs w:val="24"/>
          <w:u w:val="single"/>
          <w:lang w:val="da-DK"/>
        </w:rPr>
        <w:t>er</w:t>
      </w:r>
    </w:p>
    <w:p w14:paraId="0ABEA58C" w14:textId="241CE795" w:rsidR="0079306A" w:rsidRPr="007930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3ED03C4" wp14:editId="4B11E4C8">
                <wp:simplePos x="0" y="0"/>
                <wp:positionH relativeFrom="column">
                  <wp:posOffset>4255084</wp:posOffset>
                </wp:positionH>
                <wp:positionV relativeFrom="paragraph">
                  <wp:posOffset>647855</wp:posOffset>
                </wp:positionV>
                <wp:extent cx="889686" cy="255373"/>
                <wp:effectExtent l="0" t="0" r="12065" b="11430"/>
                <wp:wrapNone/>
                <wp:docPr id="1388796707" name="Tekstfel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686" cy="25537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5BCF10" w14:textId="65D74438" w:rsidR="007A0A6A" w:rsidRPr="007A0A6A" w:rsidRDefault="007A0A6A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lang w:val="da-DK"/>
                              </w:rPr>
                            </w:pPr>
                            <w:r w:rsidRPr="007A0A6A">
                              <w:rPr>
                                <w:b/>
                                <w:bCs/>
                                <w:sz w:val="24"/>
                                <w:szCs w:val="24"/>
                                <w:lang w:val="da-DK"/>
                              </w:rPr>
                              <w:t>5895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3ED03C4" id="_x0000_t202" coordsize="21600,21600" o:spt="202" path="m,l,21600r21600,l21600,xe">
                <v:stroke joinstyle="miter"/>
                <v:path gradientshapeok="t" o:connecttype="rect"/>
              </v:shapetype>
              <v:shape id="Tekstfelt 10" o:spid="_x0000_s1026" type="#_x0000_t202" style="position:absolute;margin-left:335.05pt;margin-top:51pt;width:70.05pt;height:20.1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" filled="f" strokeweight=".5pt">
                <v:textbox>
                  <w:txbxContent>
                    <w:p w14:paraId="345BCF10" w14:textId="65D74438" w:rsidR="007A0A6A" w:rsidRPr="007A0A6A" w:rsidRDefault="007A0A6A">
                      <w:pPr>
                        <w:rPr>
                          <w:b/>
                          <w:bCs/>
                          <w:sz w:val="24"/>
                          <w:szCs w:val="24"/>
                          <w:lang w:val="da-DK"/>
                        </w:rPr>
                      </w:pPr>
                      <w:r w:rsidRPr="007A0A6A">
                        <w:rPr>
                          <w:b/>
                          <w:bCs/>
                          <w:sz w:val="24"/>
                          <w:szCs w:val="24"/>
                          <w:lang w:val="da-DK"/>
                        </w:rPr>
                        <w:t>5895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D89407A" wp14:editId="6B6D006E">
                <wp:simplePos x="0" y="0"/>
                <wp:positionH relativeFrom="column">
                  <wp:posOffset>4972256</wp:posOffset>
                </wp:positionH>
                <wp:positionV relativeFrom="paragraph">
                  <wp:posOffset>351327</wp:posOffset>
                </wp:positionV>
                <wp:extent cx="0" cy="897924"/>
                <wp:effectExtent l="76200" t="25400" r="76200" b="67310"/>
                <wp:wrapNone/>
                <wp:docPr id="1501705479" name="Lige pilforbindel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897924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C70A0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Lige pilforbindelse 9" o:spid="_x0000_s1026" type="#_x0000_t32" style="position:absolute;margin-left:391.5pt;margin-top:27.65pt;width:0;height:70.7pt;flip:y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" strokecolor="black [3200]" strokeweight="2pt">
                <v:stroke startarrow="block" endarrow="block"/>
                <v:shadow on="t" color="black" opacity="24903f" origin=",.5" offset="0,.55556mm"/>
              </v:shape>
            </w:pict>
          </mc:Fallback>
        </mc:AlternateContent>
      </w:r>
      <w:r w:rsidR="0079306A" w:rsidRPr="0079306A">
        <w:rPr>
          <w:sz w:val="24"/>
          <w:szCs w:val="24"/>
        </w:rPr>
        <w:fldChar w:fldCharType="begin"/>
      </w:r>
      <w:r w:rsidR="0079306A" w:rsidRPr="0079306A">
        <w:rPr>
          <w:sz w:val="24"/>
          <w:szCs w:val="24"/>
        </w:rPr>
        <w:instrText xml:space="preserve"> INCLUDEPICTURE "/Users/CarolineLerche/Library/Group Containers/UBF8T346G9.ms/WebArchiveCopyPasteTempFiles/com.microsoft.Word/the-best-mates-and-team-mates.jpg?s=612x612&amp;w=0&amp;k=20&amp;c=Zm9TBx4jY0cX5VBEOhp8HZiFvCMCnYbQE2EKJ96h_5w=" \* MERGEFORMATINET </w:instrText>
      </w:r>
      <w:r w:rsidR="0079306A" w:rsidRPr="0079306A">
        <w:rPr>
          <w:sz w:val="24"/>
          <w:szCs w:val="24"/>
        </w:rPr>
        <w:fldChar w:fldCharType="separate"/>
      </w:r>
      <w:r w:rsidR="0079306A" w:rsidRPr="0079306A">
        <w:rPr>
          <w:noProof/>
          <w:sz w:val="24"/>
          <w:szCs w:val="24"/>
        </w:rPr>
        <w:drawing>
          <wp:inline distT="0" distB="0" distL="0" distR="0" wp14:anchorId="03E75DC7" wp14:editId="26360905">
            <wp:extent cx="3344562" cy="1740799"/>
            <wp:effectExtent l="0" t="0" r="0" b="0"/>
            <wp:docPr id="581251406" name="Billede 3" descr="409,100+ Three Men Stock Photos, Pictures &amp; Royalty-Free Images - iStock | Three  men talking, Three men standing, Three men hugg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09,100+ Three Men Stock Photos, Pictures &amp; Royalty-Free Images - iStock | Three  men talking, Three men standing, Three men huggi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084" cy="182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306A" w:rsidRPr="0079306A">
        <w:rPr>
          <w:sz w:val="24"/>
          <w:szCs w:val="24"/>
        </w:rPr>
        <w:fldChar w:fldCharType="end"/>
      </w:r>
      <w:r w:rsidRPr="007A0A6A">
        <w:t xml:space="preserve"> </w:t>
      </w:r>
      <w:r>
        <w:fldChar w:fldCharType="begin"/>
      </w:r>
      <w:r>
        <w:instrText xml:space="preserve"> INCLUDEPICTURE "/Users/CarolineLerche/Library/Group Containers/UBF8T346G9.ms/WebArchiveCopyPasteTempFiles/com.microsoft.Word/cropMount-Kilimanjaro.jpg"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FFB2868" wp14:editId="19149ED3">
            <wp:extent cx="2914952" cy="1746422"/>
            <wp:effectExtent l="0" t="0" r="6350" b="0"/>
            <wp:docPr id="24610408" name="Billede 8" descr="Mount Kilimanjaro, Tanzania - Journeys by De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ount Kilimanjaro, Tanzania - Journeys by Design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6" r="6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85" cy="180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</w:p>
    <w:tbl>
      <w:tblPr>
        <w:tblStyle w:val="Tabel-Gitter"/>
        <w:tblW w:w="0" w:type="auto"/>
        <w:tblInd w:w="38" w:type="dxa"/>
        <w:tblLook w:val="04A0" w:firstRow="1" w:lastRow="0" w:firstColumn="1" w:lastColumn="0" w:noHBand="0" w:noVBand="1"/>
      </w:tblPr>
      <w:tblGrid>
        <w:gridCol w:w="2384"/>
        <w:gridCol w:w="2532"/>
        <w:gridCol w:w="2485"/>
        <w:gridCol w:w="2523"/>
      </w:tblGrid>
      <w:tr w:rsidR="00023B37" w:rsidRPr="0079306A" w14:paraId="60CFB55A" w14:textId="77777777" w:rsidTr="0079306A">
        <w:tc>
          <w:tcPr>
            <w:tcW w:w="2416" w:type="dxa"/>
          </w:tcPr>
          <w:p w14:paraId="4454AAA6" w14:textId="77777777" w:rsidR="0079306A" w:rsidRPr="0079306A" w:rsidRDefault="0079306A" w:rsidP="00B829F1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</w:p>
        </w:tc>
        <w:tc>
          <w:tcPr>
            <w:tcW w:w="2581" w:type="dxa"/>
          </w:tcPr>
          <w:p w14:paraId="6AECD8A1" w14:textId="64770055" w:rsidR="0079306A" w:rsidRPr="0079306A" w:rsidRDefault="0079306A" w:rsidP="00B829F1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  <w:r w:rsidRPr="0079306A"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  <w:t>Jonas</w:t>
            </w:r>
          </w:p>
        </w:tc>
        <w:tc>
          <w:tcPr>
            <w:tcW w:w="2575" w:type="dxa"/>
          </w:tcPr>
          <w:p w14:paraId="1B3F83CA" w14:textId="5B329E14" w:rsidR="0079306A" w:rsidRPr="0079306A" w:rsidRDefault="0079306A" w:rsidP="00B829F1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  <w:r w:rsidRPr="0079306A"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  <w:t>Mark</w:t>
            </w:r>
          </w:p>
        </w:tc>
        <w:tc>
          <w:tcPr>
            <w:tcW w:w="2578" w:type="dxa"/>
          </w:tcPr>
          <w:p w14:paraId="6EAF940D" w14:textId="76DAE692" w:rsidR="0079306A" w:rsidRPr="0079306A" w:rsidRDefault="0079306A" w:rsidP="00B829F1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  <w:r w:rsidRPr="0079306A"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  <w:t>Peter</w:t>
            </w:r>
          </w:p>
        </w:tc>
      </w:tr>
      <w:tr w:rsidR="00023B37" w:rsidRPr="0079306A" w14:paraId="3D705670" w14:textId="77777777" w:rsidTr="0079306A">
        <w:tc>
          <w:tcPr>
            <w:tcW w:w="2416" w:type="dxa"/>
          </w:tcPr>
          <w:p w14:paraId="0FF6C243" w14:textId="1937A1C9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Alder</w:t>
            </w:r>
          </w:p>
        </w:tc>
        <w:tc>
          <w:tcPr>
            <w:tcW w:w="2581" w:type="dxa"/>
          </w:tcPr>
          <w:p w14:paraId="1B6D167D" w14:textId="5F2B5F7A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35 år</w:t>
            </w:r>
          </w:p>
        </w:tc>
        <w:tc>
          <w:tcPr>
            <w:tcW w:w="2575" w:type="dxa"/>
          </w:tcPr>
          <w:p w14:paraId="43047641" w14:textId="2226F65C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37 år</w:t>
            </w:r>
          </w:p>
        </w:tc>
        <w:tc>
          <w:tcPr>
            <w:tcW w:w="2578" w:type="dxa"/>
          </w:tcPr>
          <w:p w14:paraId="1D3961F9" w14:textId="7D4991E5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40 år</w:t>
            </w:r>
          </w:p>
        </w:tc>
      </w:tr>
      <w:tr w:rsidR="00023B37" w:rsidRPr="0079306A" w14:paraId="5ECAEDB8" w14:textId="77777777" w:rsidTr="0079306A">
        <w:tc>
          <w:tcPr>
            <w:tcW w:w="2416" w:type="dxa"/>
          </w:tcPr>
          <w:p w14:paraId="482A0AF1" w14:textId="34FE6823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Højde</w:t>
            </w:r>
          </w:p>
        </w:tc>
        <w:tc>
          <w:tcPr>
            <w:tcW w:w="2581" w:type="dxa"/>
          </w:tcPr>
          <w:p w14:paraId="19B0DD62" w14:textId="397D36A3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179</w:t>
            </w:r>
          </w:p>
        </w:tc>
        <w:tc>
          <w:tcPr>
            <w:tcW w:w="2575" w:type="dxa"/>
          </w:tcPr>
          <w:p w14:paraId="3129B226" w14:textId="541EF346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185 cm</w:t>
            </w:r>
          </w:p>
        </w:tc>
        <w:tc>
          <w:tcPr>
            <w:tcW w:w="2578" w:type="dxa"/>
          </w:tcPr>
          <w:p w14:paraId="27A42277" w14:textId="59F08D5D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180 cm</w:t>
            </w:r>
          </w:p>
        </w:tc>
      </w:tr>
      <w:tr w:rsidR="00023B37" w:rsidRPr="0079306A" w14:paraId="1CA9E2B6" w14:textId="77777777" w:rsidTr="0079306A">
        <w:tc>
          <w:tcPr>
            <w:tcW w:w="2416" w:type="dxa"/>
          </w:tcPr>
          <w:p w14:paraId="66FF3980" w14:textId="17D4FFC7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Vægt</w:t>
            </w:r>
          </w:p>
        </w:tc>
        <w:tc>
          <w:tcPr>
            <w:tcW w:w="2581" w:type="dxa"/>
          </w:tcPr>
          <w:p w14:paraId="2A0E986B" w14:textId="17A2F95B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78 kg.</w:t>
            </w:r>
          </w:p>
        </w:tc>
        <w:tc>
          <w:tcPr>
            <w:tcW w:w="2575" w:type="dxa"/>
          </w:tcPr>
          <w:p w14:paraId="0CF9FBEB" w14:textId="7C4C4888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75 kg</w:t>
            </w:r>
          </w:p>
        </w:tc>
        <w:tc>
          <w:tcPr>
            <w:tcW w:w="2578" w:type="dxa"/>
          </w:tcPr>
          <w:p w14:paraId="6D421EF1" w14:textId="38656563" w:rsidR="0079306A" w:rsidRPr="0079306A" w:rsidRDefault="0079306A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84 kg</w:t>
            </w:r>
          </w:p>
        </w:tc>
      </w:tr>
      <w:tr w:rsidR="00023B37" w:rsidRPr="00357331" w14:paraId="7431049C" w14:textId="77777777" w:rsidTr="0079306A">
        <w:tc>
          <w:tcPr>
            <w:tcW w:w="2416" w:type="dxa"/>
          </w:tcPr>
          <w:p w14:paraId="0D4DD746" w14:textId="46A99975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Aktivitetsniveau</w:t>
            </w:r>
          </w:p>
        </w:tc>
        <w:tc>
          <w:tcPr>
            <w:tcW w:w="2581" w:type="dxa"/>
          </w:tcPr>
          <w:p w14:paraId="3C6B2DD2" w14:textId="70AD6927" w:rsidR="0079306A" w:rsidRPr="0079306A" w:rsidRDefault="00E605D2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Styrketræner</w:t>
            </w:r>
            <w:r w:rsidR="00023B37"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 xml:space="preserve"> 3 gange om ugen</w:t>
            </w:r>
          </w:p>
        </w:tc>
        <w:tc>
          <w:tcPr>
            <w:tcW w:w="2575" w:type="dxa"/>
          </w:tcPr>
          <w:p w14:paraId="76C992A0" w14:textId="10DE4C36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Løb</w:t>
            </w:r>
            <w:r w:rsidR="00E605D2"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er</w:t>
            </w: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 xml:space="preserve"> 2 gange om ugen. </w:t>
            </w:r>
          </w:p>
        </w:tc>
        <w:tc>
          <w:tcPr>
            <w:tcW w:w="2578" w:type="dxa"/>
          </w:tcPr>
          <w:p w14:paraId="2E0AECF3" w14:textId="06B7316F" w:rsidR="0079306A" w:rsidRPr="0079306A" w:rsidRDefault="00E605D2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Vandreture á 3-4 timer ca. hver anden weekend</w:t>
            </w:r>
          </w:p>
        </w:tc>
      </w:tr>
      <w:tr w:rsidR="00023B37" w:rsidRPr="0079306A" w14:paraId="23D3F355" w14:textId="77777777" w:rsidTr="0079306A">
        <w:tc>
          <w:tcPr>
            <w:tcW w:w="2416" w:type="dxa"/>
          </w:tcPr>
          <w:p w14:paraId="3A0FECDD" w14:textId="52CBE53C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Job</w:t>
            </w:r>
          </w:p>
        </w:tc>
        <w:tc>
          <w:tcPr>
            <w:tcW w:w="2581" w:type="dxa"/>
          </w:tcPr>
          <w:p w14:paraId="178AC8D0" w14:textId="61FEAAEF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Pædagog</w:t>
            </w:r>
          </w:p>
        </w:tc>
        <w:tc>
          <w:tcPr>
            <w:tcW w:w="2575" w:type="dxa"/>
          </w:tcPr>
          <w:p w14:paraId="42469BDE" w14:textId="14130831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Kontor</w:t>
            </w:r>
          </w:p>
        </w:tc>
        <w:tc>
          <w:tcPr>
            <w:tcW w:w="2578" w:type="dxa"/>
          </w:tcPr>
          <w:p w14:paraId="29D6785B" w14:textId="0B0E64A9" w:rsidR="0079306A" w:rsidRPr="0079306A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Kontor</w:t>
            </w:r>
          </w:p>
        </w:tc>
      </w:tr>
      <w:tr w:rsidR="00023B37" w:rsidRPr="0079306A" w14:paraId="4221057D" w14:textId="77777777" w:rsidTr="0079306A">
        <w:tc>
          <w:tcPr>
            <w:tcW w:w="2416" w:type="dxa"/>
          </w:tcPr>
          <w:p w14:paraId="3D5BCF72" w14:textId="203FBABF" w:rsidR="00023B37" w:rsidRDefault="00023B3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Hvilepuls</w:t>
            </w:r>
          </w:p>
        </w:tc>
        <w:tc>
          <w:tcPr>
            <w:tcW w:w="2581" w:type="dxa"/>
          </w:tcPr>
          <w:p w14:paraId="06320D0D" w14:textId="7D43BC74" w:rsidR="00023B37" w:rsidRDefault="00E605D2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68</w:t>
            </w:r>
          </w:p>
        </w:tc>
        <w:tc>
          <w:tcPr>
            <w:tcW w:w="2575" w:type="dxa"/>
          </w:tcPr>
          <w:p w14:paraId="492B6DE2" w14:textId="0F40A373" w:rsidR="00023B37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6</w:t>
            </w:r>
            <w:r w:rsidR="00E605D2"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5</w:t>
            </w:r>
          </w:p>
        </w:tc>
        <w:tc>
          <w:tcPr>
            <w:tcW w:w="2578" w:type="dxa"/>
          </w:tcPr>
          <w:p w14:paraId="22235FDA" w14:textId="6470D8C3" w:rsidR="00023B37" w:rsidRDefault="00CF5FB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7</w:t>
            </w:r>
            <w:r w:rsidR="00E605D2"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3</w:t>
            </w:r>
          </w:p>
        </w:tc>
      </w:tr>
      <w:tr w:rsidR="00CF5FB7" w:rsidRPr="0079306A" w14:paraId="47C8151C" w14:textId="77777777" w:rsidTr="0079306A">
        <w:tc>
          <w:tcPr>
            <w:tcW w:w="2416" w:type="dxa"/>
          </w:tcPr>
          <w:p w14:paraId="09132ABB" w14:textId="2ED447B5" w:rsidR="00CF5FB7" w:rsidRDefault="00CF5FB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Skader?</w:t>
            </w:r>
          </w:p>
        </w:tc>
        <w:tc>
          <w:tcPr>
            <w:tcW w:w="2581" w:type="dxa"/>
          </w:tcPr>
          <w:p w14:paraId="3F5AECCC" w14:textId="2C85B829" w:rsidR="00CF5FB7" w:rsidRDefault="00CF5FB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Tidligere overbelastning i højre knæ</w:t>
            </w:r>
          </w:p>
        </w:tc>
        <w:tc>
          <w:tcPr>
            <w:tcW w:w="2575" w:type="dxa"/>
          </w:tcPr>
          <w:p w14:paraId="1E3B360A" w14:textId="7EB49A43" w:rsidR="00CF5FB7" w:rsidRDefault="00CF5FB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Ingen</w:t>
            </w:r>
          </w:p>
        </w:tc>
        <w:tc>
          <w:tcPr>
            <w:tcW w:w="2578" w:type="dxa"/>
          </w:tcPr>
          <w:p w14:paraId="6094CEA2" w14:textId="6ADE2DA7" w:rsidR="00CF5FB7" w:rsidRDefault="00CF5FB7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Tidligere diskusprolaps i ryggen</w:t>
            </w:r>
          </w:p>
        </w:tc>
      </w:tr>
    </w:tbl>
    <w:p w14:paraId="06E66050" w14:textId="77777777" w:rsidR="00CF5FB7" w:rsidRDefault="00CF5FB7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6CE64043" w14:textId="1D113762" w:rsidR="00F43FD1" w:rsidRPr="0079306A" w:rsidRDefault="00F43FD1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01B54698" w14:textId="77777777" w:rsidR="007A0A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br w:type="page"/>
      </w:r>
    </w:p>
    <w:p w14:paraId="196AAE98" w14:textId="142B524A" w:rsidR="007A0A6A" w:rsidRPr="00FC6309" w:rsidRDefault="00000000" w:rsidP="00B829F1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  <w:r w:rsidRPr="00FC6309">
        <w:rPr>
          <w:rFonts w:asciiTheme="majorHAnsi" w:hAnsiTheme="majorHAnsi" w:cstheme="majorHAnsi"/>
          <w:b/>
          <w:bCs/>
          <w:sz w:val="32"/>
          <w:szCs w:val="32"/>
          <w:lang w:val="da-DK"/>
        </w:rPr>
        <w:lastRenderedPageBreak/>
        <w:t xml:space="preserve">Opgave 1: </w:t>
      </w:r>
      <w:r w:rsidR="00FC6309" w:rsidRPr="00FC6309">
        <w:rPr>
          <w:rFonts w:asciiTheme="majorHAnsi" w:hAnsiTheme="majorHAnsi" w:cstheme="majorHAnsi"/>
          <w:b/>
          <w:bCs/>
          <w:sz w:val="32"/>
          <w:szCs w:val="32"/>
          <w:lang w:val="da-DK"/>
        </w:rPr>
        <w:t>Forundersøgelse</w:t>
      </w:r>
    </w:p>
    <w:p w14:paraId="5171E98B" w14:textId="30FF09D2" w:rsidR="007A0A6A" w:rsidRDefault="00000000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 w:rsidRPr="0079306A">
        <w:rPr>
          <w:rFonts w:asciiTheme="majorHAnsi" w:hAnsiTheme="majorHAnsi" w:cstheme="majorHAnsi"/>
          <w:sz w:val="24"/>
          <w:szCs w:val="24"/>
          <w:lang w:val="da-DK"/>
        </w:rPr>
        <w:t>Vurd</w:t>
      </w:r>
      <w:r w:rsidR="00400E7C">
        <w:rPr>
          <w:rFonts w:asciiTheme="majorHAnsi" w:hAnsiTheme="majorHAnsi" w:cstheme="majorHAnsi"/>
          <w:sz w:val="24"/>
          <w:szCs w:val="24"/>
          <w:lang w:val="da-DK"/>
        </w:rPr>
        <w:t>é</w:t>
      </w:r>
      <w:r w:rsidRPr="0079306A">
        <w:rPr>
          <w:rFonts w:asciiTheme="majorHAnsi" w:hAnsiTheme="majorHAnsi" w:cstheme="majorHAnsi"/>
          <w:sz w:val="24"/>
          <w:szCs w:val="24"/>
          <w:lang w:val="da-DK"/>
        </w:rPr>
        <w:t>r kliente</w:t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>rne</w:t>
      </w:r>
      <w:r w:rsidRPr="0079306A">
        <w:rPr>
          <w:rFonts w:asciiTheme="majorHAnsi" w:hAnsiTheme="majorHAnsi" w:cstheme="majorHAnsi"/>
          <w:sz w:val="24"/>
          <w:szCs w:val="24"/>
          <w:lang w:val="da-DK"/>
        </w:rPr>
        <w:t>s udgangspunkt</w:t>
      </w:r>
      <w:r w:rsidR="007A0A6A">
        <w:rPr>
          <w:rFonts w:asciiTheme="majorHAnsi" w:hAnsiTheme="majorHAnsi" w:cstheme="majorHAnsi"/>
          <w:sz w:val="24"/>
          <w:szCs w:val="24"/>
          <w:lang w:val="da-DK"/>
        </w:rPr>
        <w:t xml:space="preserve"> med baggrund i kondital, BMI, livsstil og skadeshistorik</w:t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 xml:space="preserve">. </w:t>
      </w:r>
      <w:r w:rsidR="00400E7C">
        <w:rPr>
          <w:rFonts w:asciiTheme="majorHAnsi" w:hAnsiTheme="majorHAnsi" w:cstheme="majorHAnsi"/>
          <w:sz w:val="24"/>
          <w:szCs w:val="24"/>
          <w:lang w:val="da-DK"/>
        </w:rPr>
        <w:br/>
      </w:r>
      <w:r w:rsidR="00B829F1" w:rsidRPr="0079306A">
        <w:rPr>
          <w:rFonts w:asciiTheme="majorHAnsi" w:hAnsiTheme="majorHAnsi" w:cstheme="majorHAnsi"/>
          <w:sz w:val="24"/>
          <w:szCs w:val="24"/>
          <w:lang w:val="da-DK"/>
        </w:rPr>
        <w:t>Fordele? Udfordringer?</w:t>
      </w:r>
    </w:p>
    <w:p w14:paraId="17CB004F" w14:textId="6AE8CAA4" w:rsidR="007A0A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noProof/>
          <w:sz w:val="24"/>
          <w:szCs w:val="24"/>
          <w:lang w:val="da-DK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7EBC48B4" wp14:editId="424DE90E">
                <wp:simplePos x="0" y="0"/>
                <wp:positionH relativeFrom="column">
                  <wp:posOffset>4856343</wp:posOffset>
                </wp:positionH>
                <wp:positionV relativeFrom="paragraph">
                  <wp:posOffset>16990</wp:posOffset>
                </wp:positionV>
                <wp:extent cx="1622854" cy="724929"/>
                <wp:effectExtent l="12700" t="12700" r="15875" b="12065"/>
                <wp:wrapNone/>
                <wp:docPr id="1704471839" name="Tekstfel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2854" cy="72492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5C8DA5" w14:textId="64B2DAA4" w:rsidR="007A0A6A" w:rsidRPr="00400E7C" w:rsidRDefault="007A0A6A" w:rsidP="007A0A6A">
                            <w:pPr>
                              <w:spacing w:after="100" w:afterAutospacing="1" w:line="240" w:lineRule="auto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</w:pPr>
                            <w:r w:rsidRPr="00400E7C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  <w:t xml:space="preserve">Kondital = </w:t>
                            </w:r>
                            <w:r w:rsidRPr="00400E7C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  <w:br/>
                              <w:t>15 x maxpuls/hvilepuls</w:t>
                            </w:r>
                            <w:r w:rsidRPr="00400E7C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  <w:br/>
                              <w:t>(maxpuls = 220-alder)</w:t>
                            </w:r>
                          </w:p>
                          <w:p w14:paraId="351003FE" w14:textId="77777777" w:rsidR="007A0A6A" w:rsidRPr="00400E7C" w:rsidRDefault="007A0A6A">
                            <w:pPr>
                              <w:rPr>
                                <w:lang w:val="da-DK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BC48B4" id="Tekstfelt 5" o:spid="_x0000_s1027" type="#_x0000_t202" style="position:absolute;margin-left:382.4pt;margin-top:1.35pt;width:127.8pt;height:57.1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" fillcolor="white [3201]" strokecolor="black [3200]" strokeweight="2pt">
                <v:textbox>
                  <w:txbxContent>
                    <w:p w14:paraId="675C8DA5" w14:textId="64B2DAA4" w:rsidR="007A0A6A" w:rsidRPr="00400E7C" w:rsidRDefault="007A0A6A" w:rsidP="007A0A6A">
                      <w:pPr>
                        <w:spacing w:after="100" w:afterAutospacing="1" w:line="240" w:lineRule="auto"/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</w:pPr>
                      <w:r w:rsidRPr="00400E7C"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t xml:space="preserve">Kondital = </w:t>
                      </w:r>
                      <w:r w:rsidRPr="00400E7C"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br/>
                      </w:r>
                      <w:r w:rsidRPr="00400E7C"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t>15 x maxpuls/hvilepuls</w:t>
                      </w:r>
                      <w:r w:rsidRPr="00400E7C"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br/>
                        <w:t>(maxpuls = 220-alder)</w:t>
                      </w:r>
                    </w:p>
                    <w:p w14:paraId="351003FE" w14:textId="77777777" w:rsidR="007A0A6A" w:rsidRPr="00400E7C" w:rsidRDefault="007A0A6A">
                      <w:pPr>
                        <w:rPr>
                          <w:lang w:val="da-D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"/Users/CarolineLerche/Library/Group Containers/UBF8T346G9.ms/WebArchiveCopyPasteTempFiles/com.microsoft.Word/mol-kondital-bmi-18-25.jpg"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58F2831" wp14:editId="22177A9D">
            <wp:extent cx="4712043" cy="1405503"/>
            <wp:effectExtent l="0" t="0" r="0" b="4445"/>
            <wp:docPr id="510902796" name="Billede 4" descr="Kondital ved Index 23: Overvægt og kondition | Træning | Marina Aaga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ondital ved Index 23: Overvægt og kondition | Træning | Marina Aagaar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376" cy="141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</w:p>
    <w:p w14:paraId="3C2374C3" w14:textId="7FB2ED03" w:rsidR="007A0A6A" w:rsidRDefault="00400E7C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noProof/>
          <w:sz w:val="24"/>
          <w:szCs w:val="24"/>
          <w:lang w:val="da-DK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5AB42A6" wp14:editId="16AA80A8">
                <wp:simplePos x="0" y="0"/>
                <wp:positionH relativeFrom="column">
                  <wp:posOffset>4848225</wp:posOffset>
                </wp:positionH>
                <wp:positionV relativeFrom="paragraph">
                  <wp:posOffset>28592</wp:posOffset>
                </wp:positionV>
                <wp:extent cx="1626870" cy="716280"/>
                <wp:effectExtent l="12700" t="12700" r="11430" b="7620"/>
                <wp:wrapNone/>
                <wp:docPr id="2051857056" name="Tekstfel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7162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91E252" w14:textId="6C6D2884" w:rsidR="007A0A6A" w:rsidRPr="007A0A6A" w:rsidRDefault="007A0A6A" w:rsidP="007A0A6A">
                            <w:pPr>
                              <w:spacing w:after="100" w:afterAutospacing="1" w:line="240" w:lineRule="auto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  <w:t xml:space="preserve">BMI = </w:t>
                            </w: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  <w:br/>
                              <w:t>Vægt / højde</w:t>
                            </w: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vertAlign w:val="superscript"/>
                                <w:lang w:val="da-DK"/>
                              </w:rPr>
                              <w:t>2</w:t>
                            </w: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da-DK"/>
                              </w:rPr>
                              <w:br/>
                              <w:t>Vægt i kg og højde i m.</w:t>
                            </w:r>
                          </w:p>
                          <w:p w14:paraId="4486B312" w14:textId="77777777" w:rsidR="007A0A6A" w:rsidRPr="007A0A6A" w:rsidRDefault="007A0A6A">
                            <w:pPr>
                              <w:rPr>
                                <w:lang w:val="da-DK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B42A6" id="Tekstfelt 6" o:spid="_x0000_s1028" type="#_x0000_t202" style="position:absolute;margin-left:381.75pt;margin-top:2.25pt;width:128.1pt;height:56.4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" fillcolor="white [3201]" strokecolor="black [3200]" strokeweight="2pt">
                <v:textbox>
                  <w:txbxContent>
                    <w:p w14:paraId="2191E252" w14:textId="6C6D2884" w:rsidR="007A0A6A" w:rsidRPr="007A0A6A" w:rsidRDefault="007A0A6A" w:rsidP="007A0A6A">
                      <w:pPr>
                        <w:spacing w:after="100" w:afterAutospacing="1" w:line="240" w:lineRule="auto"/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t xml:space="preserve">BMI = </w:t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br/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t>Vægt / højde</w:t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vertAlign w:val="superscript"/>
                          <w:lang w:val="da-DK"/>
                        </w:rPr>
                        <w:t>2</w:t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br/>
                        <w:t>Vægt i kg og højde i m</w:t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da-DK"/>
                        </w:rPr>
                        <w:t>.</w:t>
                      </w:r>
                    </w:p>
                    <w:p w14:paraId="4486B312" w14:textId="77777777" w:rsidR="007A0A6A" w:rsidRPr="007A0A6A" w:rsidRDefault="007A0A6A">
                      <w:pPr>
                        <w:rPr>
                          <w:lang w:val="da-D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A0A6A">
        <w:fldChar w:fldCharType="begin"/>
      </w:r>
      <w:r w:rsidR="007A0A6A">
        <w:instrText xml:space="preserve"> INCLUDEPICTURE "/Users/CarolineLerche/Library/Group Containers/UBF8T346G9.ms/WebArchiveCopyPasteTempFiles/com.microsoft.Word/bmi-beregner.png" \* MERGEFORMATINET </w:instrText>
      </w:r>
      <w:r w:rsidR="007A0A6A">
        <w:fldChar w:fldCharType="separate"/>
      </w:r>
      <w:r w:rsidR="007A0A6A">
        <w:rPr>
          <w:noProof/>
        </w:rPr>
        <w:drawing>
          <wp:inline distT="0" distB="0" distL="0" distR="0" wp14:anchorId="101734AE" wp14:editId="00BC09EC">
            <wp:extent cx="4711608" cy="2250440"/>
            <wp:effectExtent l="12700" t="12700" r="13335" b="10160"/>
            <wp:docPr id="23923007" name="Billede 7" descr="bmi-beregn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mi-beregner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539" cy="2269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A0A6A">
        <w:fldChar w:fldCharType="end"/>
      </w:r>
    </w:p>
    <w:p w14:paraId="2A4D4F19" w14:textId="54654E03" w:rsidR="007A0A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Jonas:</w:t>
      </w:r>
    </w:p>
    <w:p w14:paraId="29BAC722" w14:textId="330F6368" w:rsidR="007A0A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Mark:</w:t>
      </w:r>
    </w:p>
    <w:p w14:paraId="7CA5F8DD" w14:textId="597B220C" w:rsidR="007A0A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Peter:</w:t>
      </w:r>
    </w:p>
    <w:p w14:paraId="24AA0C80" w14:textId="77777777" w:rsidR="007A0A6A" w:rsidRDefault="007A0A6A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7E66CB3D" w14:textId="77777777" w:rsidR="00400E7C" w:rsidRDefault="00400E7C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6CE008EA" w14:textId="37434225" w:rsidR="00F43FD1" w:rsidRPr="00FC6309" w:rsidRDefault="00000000" w:rsidP="00B829F1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  <w:r w:rsidRPr="00FC6309">
        <w:rPr>
          <w:rFonts w:asciiTheme="majorHAnsi" w:hAnsiTheme="majorHAnsi" w:cstheme="majorHAnsi"/>
          <w:b/>
          <w:bCs/>
          <w:sz w:val="32"/>
          <w:szCs w:val="32"/>
          <w:lang w:val="da-DK"/>
        </w:rPr>
        <w:t>Opgave 2: Fysiologiske krav ved bjergbestigning</w:t>
      </w:r>
    </w:p>
    <w:p w14:paraId="69C2FB02" w14:textId="5D00F1DB" w:rsidR="00F43FD1" w:rsidRPr="0079306A" w:rsidRDefault="00000000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 w:rsidRPr="0079306A">
        <w:rPr>
          <w:rFonts w:asciiTheme="majorHAnsi" w:hAnsiTheme="majorHAnsi" w:cstheme="majorHAnsi"/>
          <w:sz w:val="24"/>
          <w:szCs w:val="24"/>
          <w:lang w:val="da-DK"/>
        </w:rPr>
        <w:t>Nævn mindst tre krav til kroppen</w:t>
      </w:r>
      <w:r w:rsidR="007A0A6A">
        <w:rPr>
          <w:rFonts w:asciiTheme="majorHAnsi" w:hAnsiTheme="majorHAnsi" w:cstheme="majorHAnsi"/>
          <w:sz w:val="24"/>
          <w:szCs w:val="24"/>
          <w:lang w:val="da-DK"/>
        </w:rPr>
        <w:t xml:space="preserve"> under en bjergbestigning? Hvilken udfordring står dine klienter overfor, og hvilke risici ser du?</w:t>
      </w:r>
    </w:p>
    <w:p w14:paraId="78245B42" w14:textId="77777777" w:rsidR="00F43FD1" w:rsidRPr="0079306A" w:rsidRDefault="00F43FD1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1C2A748D" w14:textId="77777777" w:rsidR="00400E7C" w:rsidRDefault="00400E7C" w:rsidP="00B829F1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  <w:r>
        <w:rPr>
          <w:rFonts w:asciiTheme="majorHAnsi" w:hAnsiTheme="majorHAnsi" w:cstheme="majorHAnsi"/>
          <w:b/>
          <w:bCs/>
          <w:sz w:val="32"/>
          <w:szCs w:val="32"/>
          <w:lang w:val="da-DK"/>
        </w:rPr>
        <w:br w:type="page"/>
      </w:r>
    </w:p>
    <w:p w14:paraId="25CDE385" w14:textId="4BF1F400" w:rsidR="00F43FD1" w:rsidRPr="00FC6309" w:rsidRDefault="00000000" w:rsidP="00B829F1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  <w:r w:rsidRPr="00FC6309">
        <w:rPr>
          <w:rFonts w:asciiTheme="majorHAnsi" w:hAnsiTheme="majorHAnsi" w:cstheme="majorHAnsi"/>
          <w:b/>
          <w:bCs/>
          <w:sz w:val="32"/>
          <w:szCs w:val="32"/>
          <w:lang w:val="da-DK"/>
        </w:rPr>
        <w:lastRenderedPageBreak/>
        <w:t xml:space="preserve">Opgave 3: </w:t>
      </w:r>
      <w:r w:rsidR="00FC6309" w:rsidRPr="00FC6309">
        <w:rPr>
          <w:rFonts w:asciiTheme="majorHAnsi" w:hAnsiTheme="majorHAnsi" w:cstheme="majorHAnsi"/>
          <w:b/>
          <w:bCs/>
          <w:sz w:val="32"/>
          <w:szCs w:val="32"/>
          <w:lang w:val="da-DK"/>
        </w:rPr>
        <w:t>Træningsplan og opfølgning</w:t>
      </w:r>
    </w:p>
    <w:p w14:paraId="18EDFF09" w14:textId="3597246B" w:rsidR="00FC6309" w:rsidRDefault="00FC6309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A: Udarbejd en træningsplan for de tre klienter. Indtænk progression frem mod de 6 måneders udløb.</w:t>
      </w:r>
    </w:p>
    <w:p w14:paraId="669E3869" w14:textId="03638AE5" w:rsidR="00F43FD1" w:rsidRPr="0079306A" w:rsidRDefault="00400E7C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B</w:t>
      </w:r>
      <w:r w:rsidR="00FC6309">
        <w:rPr>
          <w:rFonts w:asciiTheme="majorHAnsi" w:hAnsiTheme="majorHAnsi" w:cstheme="majorHAnsi"/>
          <w:sz w:val="24"/>
          <w:szCs w:val="24"/>
          <w:lang w:val="da-DK"/>
        </w:rPr>
        <w:t xml:space="preserve">: </w:t>
      </w:r>
      <w:r w:rsidRPr="0079306A">
        <w:rPr>
          <w:rFonts w:asciiTheme="majorHAnsi" w:hAnsiTheme="majorHAnsi" w:cstheme="majorHAnsi"/>
          <w:sz w:val="24"/>
          <w:szCs w:val="24"/>
          <w:lang w:val="da-DK"/>
        </w:rPr>
        <w:t>Nævn mindst tre relevante målinger/tests</w:t>
      </w:r>
      <w:r w:rsidR="00FC6309">
        <w:rPr>
          <w:rFonts w:asciiTheme="majorHAnsi" w:hAnsiTheme="majorHAnsi" w:cstheme="majorHAnsi"/>
          <w:sz w:val="24"/>
          <w:szCs w:val="24"/>
          <w:lang w:val="da-DK"/>
        </w:rPr>
        <w:t xml:space="preserve">, som du vil udføre undervejs, for at følge klienternes udvikling. Her må du gerne søge på nettet. </w:t>
      </w:r>
    </w:p>
    <w:p w14:paraId="501E3A78" w14:textId="77777777" w:rsidR="00400E7C" w:rsidRDefault="00400E7C" w:rsidP="00322516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</w:p>
    <w:p w14:paraId="08DDEF18" w14:textId="77777777" w:rsidR="00400E7C" w:rsidRDefault="00400E7C" w:rsidP="00322516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</w:p>
    <w:p w14:paraId="68976C9D" w14:textId="32B5F0A6" w:rsidR="00F43FD1" w:rsidRPr="00400E7C" w:rsidRDefault="00322516" w:rsidP="00322516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  <w:r w:rsidRPr="00400E7C">
        <w:rPr>
          <w:rFonts w:asciiTheme="majorHAnsi" w:hAnsiTheme="majorHAnsi" w:cstheme="majorHAnsi"/>
          <w:b/>
          <w:bCs/>
          <w:sz w:val="32"/>
          <w:szCs w:val="32"/>
          <w:lang w:val="da-DK"/>
        </w:rPr>
        <w:t>Opgave 4: Afsluttende anbefaling</w:t>
      </w:r>
    </w:p>
    <w:p w14:paraId="142EB767" w14:textId="0B8DAD0C" w:rsidR="00F43FD1" w:rsidRDefault="00322516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Her ser du klienternes mål efter 6 måneders træning: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2367"/>
        <w:gridCol w:w="2535"/>
        <w:gridCol w:w="2529"/>
        <w:gridCol w:w="2531"/>
      </w:tblGrid>
      <w:tr w:rsidR="00322516" w14:paraId="3D218D5E" w14:textId="77777777" w:rsidTr="00322516">
        <w:tc>
          <w:tcPr>
            <w:tcW w:w="2367" w:type="dxa"/>
          </w:tcPr>
          <w:p w14:paraId="35AE84CE" w14:textId="77777777" w:rsidR="00322516" w:rsidRPr="00322516" w:rsidRDefault="00322516" w:rsidP="00322516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</w:p>
        </w:tc>
        <w:tc>
          <w:tcPr>
            <w:tcW w:w="2535" w:type="dxa"/>
          </w:tcPr>
          <w:p w14:paraId="531B7C42" w14:textId="7C7528E3" w:rsidR="00322516" w:rsidRPr="00322516" w:rsidRDefault="00322516" w:rsidP="00322516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  <w:r w:rsidRPr="00322516"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  <w:t>Jonas</w:t>
            </w:r>
          </w:p>
        </w:tc>
        <w:tc>
          <w:tcPr>
            <w:tcW w:w="2529" w:type="dxa"/>
          </w:tcPr>
          <w:p w14:paraId="607AE43A" w14:textId="2A2995CF" w:rsidR="00322516" w:rsidRPr="00322516" w:rsidRDefault="00322516" w:rsidP="00322516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  <w:r w:rsidRPr="00322516"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  <w:t>Mark</w:t>
            </w:r>
          </w:p>
        </w:tc>
        <w:tc>
          <w:tcPr>
            <w:tcW w:w="2531" w:type="dxa"/>
          </w:tcPr>
          <w:p w14:paraId="65926B0C" w14:textId="5C2E93F8" w:rsidR="00322516" w:rsidRPr="00322516" w:rsidRDefault="00322516" w:rsidP="00322516">
            <w:pPr>
              <w:spacing w:after="100" w:afterAutospacing="1"/>
              <w:jc w:val="center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</w:pPr>
            <w:r w:rsidRPr="00322516">
              <w:rPr>
                <w:rFonts w:asciiTheme="majorHAnsi" w:hAnsiTheme="majorHAnsi" w:cstheme="majorHAnsi"/>
                <w:b/>
                <w:bCs/>
                <w:sz w:val="24"/>
                <w:szCs w:val="24"/>
                <w:lang w:val="da-DK"/>
              </w:rPr>
              <w:t>Peter</w:t>
            </w:r>
          </w:p>
        </w:tc>
      </w:tr>
      <w:tr w:rsidR="00322516" w14:paraId="5FA5458E" w14:textId="77777777" w:rsidTr="00322516">
        <w:tc>
          <w:tcPr>
            <w:tcW w:w="2367" w:type="dxa"/>
          </w:tcPr>
          <w:p w14:paraId="6CDE680A" w14:textId="35D6A539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Vægt</w:t>
            </w:r>
          </w:p>
        </w:tc>
        <w:tc>
          <w:tcPr>
            <w:tcW w:w="2535" w:type="dxa"/>
          </w:tcPr>
          <w:p w14:paraId="4B39191A" w14:textId="371AEFA7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79 kg</w:t>
            </w:r>
          </w:p>
        </w:tc>
        <w:tc>
          <w:tcPr>
            <w:tcW w:w="2529" w:type="dxa"/>
          </w:tcPr>
          <w:p w14:paraId="6884DEFF" w14:textId="3895AFB1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80 kg</w:t>
            </w:r>
          </w:p>
        </w:tc>
        <w:tc>
          <w:tcPr>
            <w:tcW w:w="2531" w:type="dxa"/>
          </w:tcPr>
          <w:p w14:paraId="4C6BD3B3" w14:textId="1C2D3C1B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79 kg</w:t>
            </w:r>
          </w:p>
        </w:tc>
      </w:tr>
      <w:tr w:rsidR="00322516" w14:paraId="03CB6977" w14:textId="77777777" w:rsidTr="00322516">
        <w:tc>
          <w:tcPr>
            <w:tcW w:w="2367" w:type="dxa"/>
          </w:tcPr>
          <w:p w14:paraId="5A8D929B" w14:textId="17384874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Hvilepuls</w:t>
            </w:r>
          </w:p>
        </w:tc>
        <w:tc>
          <w:tcPr>
            <w:tcW w:w="2535" w:type="dxa"/>
          </w:tcPr>
          <w:p w14:paraId="626A3605" w14:textId="59929FCA" w:rsidR="00322516" w:rsidRDefault="00E605D2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68</w:t>
            </w:r>
          </w:p>
        </w:tc>
        <w:tc>
          <w:tcPr>
            <w:tcW w:w="2529" w:type="dxa"/>
          </w:tcPr>
          <w:p w14:paraId="1FA74B10" w14:textId="160C28AC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5</w:t>
            </w:r>
            <w:r w:rsidR="00E605D2"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3</w:t>
            </w:r>
          </w:p>
        </w:tc>
        <w:tc>
          <w:tcPr>
            <w:tcW w:w="2531" w:type="dxa"/>
          </w:tcPr>
          <w:p w14:paraId="6FF77835" w14:textId="52AA6435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6</w:t>
            </w:r>
            <w:r w:rsidR="00E605D2"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1</w:t>
            </w:r>
          </w:p>
        </w:tc>
      </w:tr>
      <w:tr w:rsidR="00322516" w14:paraId="70A65FBA" w14:textId="77777777" w:rsidTr="00322516">
        <w:tc>
          <w:tcPr>
            <w:tcW w:w="2367" w:type="dxa"/>
          </w:tcPr>
          <w:p w14:paraId="622ADA88" w14:textId="39C12FEA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Skader?</w:t>
            </w:r>
          </w:p>
        </w:tc>
        <w:tc>
          <w:tcPr>
            <w:tcW w:w="2535" w:type="dxa"/>
          </w:tcPr>
          <w:p w14:paraId="2D99B666" w14:textId="0A3E3CFC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 xml:space="preserve">Har ikke kunnet gennemføre cardiotræning i 3 uger grundet knæsmerter. </w:t>
            </w:r>
          </w:p>
        </w:tc>
        <w:tc>
          <w:tcPr>
            <w:tcW w:w="2529" w:type="dxa"/>
          </w:tcPr>
          <w:p w14:paraId="7CF73B6C" w14:textId="7A38D88E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Ingen</w:t>
            </w:r>
          </w:p>
        </w:tc>
        <w:tc>
          <w:tcPr>
            <w:tcW w:w="2531" w:type="dxa"/>
          </w:tcPr>
          <w:p w14:paraId="33AF8C4E" w14:textId="628DE24F" w:rsidR="00322516" w:rsidRDefault="00322516" w:rsidP="00B829F1">
            <w:pPr>
              <w:spacing w:after="100" w:afterAutospacing="1"/>
              <w:rPr>
                <w:rFonts w:asciiTheme="majorHAnsi" w:hAnsiTheme="majorHAnsi" w:cstheme="majorHAnsi"/>
                <w:sz w:val="24"/>
                <w:szCs w:val="24"/>
                <w:lang w:val="da-DK"/>
              </w:rPr>
            </w:pPr>
            <w:r>
              <w:rPr>
                <w:rFonts w:asciiTheme="majorHAnsi" w:hAnsiTheme="majorHAnsi" w:cstheme="majorHAnsi"/>
                <w:sz w:val="24"/>
                <w:szCs w:val="24"/>
                <w:lang w:val="da-DK"/>
              </w:rPr>
              <w:t>Lette smerter i ryggen</w:t>
            </w:r>
          </w:p>
        </w:tc>
      </w:tr>
    </w:tbl>
    <w:p w14:paraId="7F948A2B" w14:textId="77777777" w:rsidR="00322516" w:rsidRDefault="00322516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5512B1F9" w14:textId="0CD1A68F" w:rsidR="00322516" w:rsidRDefault="00400E7C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>Hvilke yderligere undersøgelser af klienterne vil du foretage? (find evt. selv på resultater hertil)</w:t>
      </w:r>
    </w:p>
    <w:p w14:paraId="4FC40D56" w14:textId="4AC21890" w:rsidR="00400E7C" w:rsidRDefault="00400E7C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 xml:space="preserve">Hvilke anbefalinger vil du give dine klienter? Er de klar til bjergbestigning? </w:t>
      </w:r>
    </w:p>
    <w:p w14:paraId="568F8973" w14:textId="77777777" w:rsidR="00357331" w:rsidRDefault="00357331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</w:p>
    <w:p w14:paraId="11A5F578" w14:textId="77C24C8E" w:rsidR="00357331" w:rsidRPr="00357331" w:rsidRDefault="00357331" w:rsidP="00B829F1">
      <w:pPr>
        <w:spacing w:after="100" w:afterAutospacing="1" w:line="240" w:lineRule="auto"/>
        <w:rPr>
          <w:rFonts w:asciiTheme="majorHAnsi" w:hAnsiTheme="majorHAnsi" w:cstheme="majorHAnsi"/>
          <w:b/>
          <w:bCs/>
          <w:sz w:val="32"/>
          <w:szCs w:val="32"/>
          <w:lang w:val="da-DK"/>
        </w:rPr>
      </w:pPr>
      <w:r w:rsidRPr="00357331">
        <w:rPr>
          <w:rFonts w:asciiTheme="majorHAnsi" w:hAnsiTheme="majorHAnsi" w:cstheme="majorHAnsi"/>
          <w:b/>
          <w:bCs/>
          <w:sz w:val="32"/>
          <w:szCs w:val="32"/>
          <w:lang w:val="da-DK"/>
        </w:rPr>
        <w:t>Opgave 5: Kilimanjaro</w:t>
      </w:r>
    </w:p>
    <w:p w14:paraId="1D9DE8CF" w14:textId="5D030DB4" w:rsidR="00357331" w:rsidRPr="0079306A" w:rsidRDefault="00357331" w:rsidP="00B829F1">
      <w:pPr>
        <w:spacing w:after="100" w:afterAutospacing="1" w:line="240" w:lineRule="auto"/>
        <w:rPr>
          <w:rFonts w:asciiTheme="majorHAnsi" w:hAnsiTheme="majorHAnsi" w:cstheme="majorHAnsi"/>
          <w:sz w:val="24"/>
          <w:szCs w:val="24"/>
          <w:lang w:val="da-DK"/>
        </w:rPr>
      </w:pPr>
      <w:r>
        <w:rPr>
          <w:rFonts w:asciiTheme="majorHAnsi" w:hAnsiTheme="majorHAnsi" w:cstheme="majorHAnsi"/>
          <w:sz w:val="24"/>
          <w:szCs w:val="24"/>
          <w:lang w:val="da-DK"/>
        </w:rPr>
        <w:t xml:space="preserve">Dine klienter spørger dig, om der er et bestemt rejseselskab, som du kan anbefale som rejseledere på en ekspedition til toppen af Kilimanjaro. De er interesserede i professionel vejledning og sikkerhed på rejsen. Undersøg forskellige tilbud på nettet og formuler et svar til dine klienter. </w:t>
      </w:r>
    </w:p>
    <w:sectPr w:rsidR="00357331" w:rsidRPr="0079306A" w:rsidSect="00B829F1">
      <w:pgSz w:w="12240" w:h="15840"/>
      <w:pgMar w:top="1134" w:right="1134" w:bottom="567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Opstilling-talellerbogst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Opstilling-talellerbogst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Opstilling-punkttegn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Opstilling-punkttegn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55410861">
    <w:abstractNumId w:val="8"/>
  </w:num>
  <w:num w:numId="2" w16cid:durableId="1728872097">
    <w:abstractNumId w:val="6"/>
  </w:num>
  <w:num w:numId="3" w16cid:durableId="328214486">
    <w:abstractNumId w:val="5"/>
  </w:num>
  <w:num w:numId="4" w16cid:durableId="1530991838">
    <w:abstractNumId w:val="4"/>
  </w:num>
  <w:num w:numId="5" w16cid:durableId="1681925879">
    <w:abstractNumId w:val="7"/>
  </w:num>
  <w:num w:numId="6" w16cid:durableId="525868020">
    <w:abstractNumId w:val="3"/>
  </w:num>
  <w:num w:numId="7" w16cid:durableId="2025327149">
    <w:abstractNumId w:val="2"/>
  </w:num>
  <w:num w:numId="8" w16cid:durableId="1104230453">
    <w:abstractNumId w:val="1"/>
  </w:num>
  <w:num w:numId="9" w16cid:durableId="11373311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5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23B37"/>
    <w:rsid w:val="00034616"/>
    <w:rsid w:val="0006063C"/>
    <w:rsid w:val="00121595"/>
    <w:rsid w:val="0015074B"/>
    <w:rsid w:val="0029639D"/>
    <w:rsid w:val="00322516"/>
    <w:rsid w:val="00326F90"/>
    <w:rsid w:val="00357331"/>
    <w:rsid w:val="00400E7C"/>
    <w:rsid w:val="0079306A"/>
    <w:rsid w:val="007A0A6A"/>
    <w:rsid w:val="00AA1D8D"/>
    <w:rsid w:val="00B47730"/>
    <w:rsid w:val="00B829F1"/>
    <w:rsid w:val="00CB0664"/>
    <w:rsid w:val="00CF5FB7"/>
    <w:rsid w:val="00D71791"/>
    <w:rsid w:val="00E605D2"/>
    <w:rsid w:val="00F43FD1"/>
    <w:rsid w:val="00FC6309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1EA5234"/>
  <w14:defaultImageDpi w14:val="300"/>
  <w15:docId w15:val="{E2E62647-3539-FD48-ACDE-221A51F8D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Overskrift1">
    <w:name w:val="heading 1"/>
    <w:basedOn w:val="Normal"/>
    <w:next w:val="Normal"/>
    <w:link w:val="Overskrift1Tegn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E618BF"/>
  </w:style>
  <w:style w:type="paragraph" w:styleId="Sidefod">
    <w:name w:val="footer"/>
    <w:basedOn w:val="Normal"/>
    <w:link w:val="SidefodTegn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E618BF"/>
  </w:style>
  <w:style w:type="paragraph" w:styleId="Ingenafstand">
    <w:name w:val="No Spacing"/>
    <w:uiPriority w:val="1"/>
    <w:qFormat/>
    <w:rsid w:val="00FC693F"/>
    <w:pPr>
      <w:spacing w:after="0" w:line="240" w:lineRule="auto"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el">
    <w:name w:val="Title"/>
    <w:basedOn w:val="Normal"/>
    <w:next w:val="Normal"/>
    <w:link w:val="TitelTegn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Tegn">
    <w:name w:val="Titel Tegn"/>
    <w:basedOn w:val="Standardskrifttypeiafsnit"/>
    <w:link w:val="Titel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afsnit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rdtekst">
    <w:name w:val="Body Text"/>
    <w:basedOn w:val="Normal"/>
    <w:link w:val="BrdtekstTegn"/>
    <w:uiPriority w:val="99"/>
    <w:unhideWhenUsed/>
    <w:rsid w:val="00AA1D8D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rsid w:val="00AA1D8D"/>
  </w:style>
  <w:style w:type="paragraph" w:styleId="Brdtekst2">
    <w:name w:val="Body Text 2"/>
    <w:basedOn w:val="Normal"/>
    <w:link w:val="Brdtekst2Tegn"/>
    <w:uiPriority w:val="99"/>
    <w:unhideWhenUsed/>
    <w:rsid w:val="00AA1D8D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rsid w:val="00AA1D8D"/>
  </w:style>
  <w:style w:type="paragraph" w:styleId="Brdtekst3">
    <w:name w:val="Body Text 3"/>
    <w:basedOn w:val="Normal"/>
    <w:link w:val="Brdtekst3Tegn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rsid w:val="00AA1D8D"/>
    <w:rPr>
      <w:sz w:val="16"/>
      <w:szCs w:val="16"/>
    </w:rPr>
  </w:style>
  <w:style w:type="paragraph" w:styleId="Liste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Opstilling-punkttegn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Opstilling-talellerbogst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Opstilling-talellerbogst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Opstilling-talellerbogst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Opstilling-forts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Opstilling-forts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Opstilling-forts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krotekst">
    <w:name w:val="macro"/>
    <w:link w:val="MakrotekstTegn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rsid w:val="0029639D"/>
    <w:rPr>
      <w:rFonts w:ascii="Courier" w:hAnsi="Courier"/>
      <w:sz w:val="20"/>
      <w:szCs w:val="20"/>
    </w:rPr>
  </w:style>
  <w:style w:type="paragraph" w:styleId="Citat">
    <w:name w:val="Quote"/>
    <w:basedOn w:val="Normal"/>
    <w:next w:val="Normal"/>
    <w:link w:val="CitatTegn"/>
    <w:uiPriority w:val="29"/>
    <w:qFormat/>
    <w:rsid w:val="00FC693F"/>
    <w:rPr>
      <w:i/>
      <w:iCs/>
      <w:color w:val="000000" w:themeColor="text1"/>
    </w:rPr>
  </w:style>
  <w:style w:type="character" w:customStyle="1" w:styleId="CitatTegn">
    <w:name w:val="Citat Tegn"/>
    <w:basedOn w:val="Standardskrifttypeiafsnit"/>
    <w:link w:val="Citat"/>
    <w:uiPriority w:val="29"/>
    <w:rsid w:val="00FC693F"/>
    <w:rPr>
      <w:i/>
      <w:iCs/>
      <w:color w:val="000000" w:themeColor="text1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illedtekst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k">
    <w:name w:val="Strong"/>
    <w:basedOn w:val="Standardskrifttypeiafsnit"/>
    <w:uiPriority w:val="22"/>
    <w:qFormat/>
    <w:rsid w:val="00FC693F"/>
    <w:rPr>
      <w:b/>
      <w:bCs/>
    </w:rPr>
  </w:style>
  <w:style w:type="character" w:styleId="Fremhv">
    <w:name w:val="Emphasis"/>
    <w:basedOn w:val="Standardskrifttypeiafsnit"/>
    <w:uiPriority w:val="20"/>
    <w:qFormat/>
    <w:rsid w:val="00FC693F"/>
    <w:rPr>
      <w:i/>
      <w:iCs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FC693F"/>
    <w:rPr>
      <w:b/>
      <w:bCs/>
      <w:i/>
      <w:iCs/>
      <w:color w:val="4F81BD" w:themeColor="accent1"/>
    </w:rPr>
  </w:style>
  <w:style w:type="character" w:styleId="Svagfremhvning">
    <w:name w:val="Subtle Emphasis"/>
    <w:basedOn w:val="Standardskrifttypeiafsnit"/>
    <w:uiPriority w:val="19"/>
    <w:qFormat/>
    <w:rsid w:val="00FC693F"/>
    <w:rPr>
      <w:i/>
      <w:iCs/>
      <w:color w:val="808080" w:themeColor="text1" w:themeTint="7F"/>
    </w:rPr>
  </w:style>
  <w:style w:type="character" w:styleId="Kraftigfremhvning">
    <w:name w:val="Intense Emphasis"/>
    <w:basedOn w:val="Standardskrifttypeiafsnit"/>
    <w:uiPriority w:val="21"/>
    <w:qFormat/>
    <w:rsid w:val="00FC693F"/>
    <w:rPr>
      <w:b/>
      <w:bCs/>
      <w:i/>
      <w:iCs/>
      <w:color w:val="4F81BD" w:themeColor="accent1"/>
    </w:rPr>
  </w:style>
  <w:style w:type="character" w:styleId="Svaghenvisning">
    <w:name w:val="Subtle Reference"/>
    <w:basedOn w:val="Standardskrifttypeiafsnit"/>
    <w:uiPriority w:val="31"/>
    <w:qFormat/>
    <w:rsid w:val="00FC693F"/>
    <w:rPr>
      <w:smallCaps/>
      <w:color w:val="C0504D" w:themeColor="accent2"/>
      <w:u w:val="single"/>
    </w:rPr>
  </w:style>
  <w:style w:type="character" w:styleId="Kraftighenvisning">
    <w:name w:val="Intense Reference"/>
    <w:basedOn w:val="Standardskrifttypeiafsni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genstitel">
    <w:name w:val="Book Title"/>
    <w:basedOn w:val="Standardskrifttypeiafsnit"/>
    <w:uiPriority w:val="33"/>
    <w:qFormat/>
    <w:rsid w:val="00FC693F"/>
    <w:rPr>
      <w:b/>
      <w:bCs/>
      <w:smallCaps/>
      <w:spacing w:val="5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FC693F"/>
    <w:pPr>
      <w:outlineLvl w:val="9"/>
    </w:pPr>
  </w:style>
  <w:style w:type="table" w:styleId="Tabel-Gitter">
    <w:name w:val="Table Grid"/>
    <w:basedOn w:val="Tabel-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ysskygge">
    <w:name w:val="Light Shading"/>
    <w:basedOn w:val="Tabel-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-farve1">
    <w:name w:val="Light Shading Accent 1"/>
    <w:basedOn w:val="Tabel-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ysskygge-fremhvningsfarve2">
    <w:name w:val="Light Shading Accent 2"/>
    <w:basedOn w:val="Tabel-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ysskygge-fremhvningsfarve3">
    <w:name w:val="Light Shading Accent 3"/>
    <w:basedOn w:val="Tabel-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ysskygge-fremhvningsfarve4">
    <w:name w:val="Light Shading Accent 4"/>
    <w:basedOn w:val="Tabel-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ysskygge-fremhvningsfarve5">
    <w:name w:val="Light Shading Accent 5"/>
    <w:basedOn w:val="Tabel-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ysskygge-fremhvningsfarve6">
    <w:name w:val="Light Shading Accent 6"/>
    <w:basedOn w:val="Tabel-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ysliste">
    <w:name w:val="Light List"/>
    <w:basedOn w:val="Tabel-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-farve1">
    <w:name w:val="Light List Accent 1"/>
    <w:basedOn w:val="Tabel-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ysliste-fremhvningsfarve2">
    <w:name w:val="Light List Accent 2"/>
    <w:basedOn w:val="Tabel-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ysliste-fremhvningsfarve3">
    <w:name w:val="Light List Accent 3"/>
    <w:basedOn w:val="Tabel-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ysliste-fremhvningsfarve4">
    <w:name w:val="Light List Accent 4"/>
    <w:basedOn w:val="Tabel-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ysliste-fremhvningsfarve5">
    <w:name w:val="Light List Accent 5"/>
    <w:basedOn w:val="Tabel-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ysliste-fremhvningsfarve6">
    <w:name w:val="Light List Accent 6"/>
    <w:basedOn w:val="Tabel-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ystgitter">
    <w:name w:val="Light Grid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gitter-farve1">
    <w:name w:val="Light Grid Accent 1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ystgitter-fremhvningsfarve2">
    <w:name w:val="Light Grid Accent 2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ystgitter-fremhvningsfarve3">
    <w:name w:val="Light Grid Accent 3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ystgitter-fremhvningsfarve4">
    <w:name w:val="Light Grid Accent 4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ystgitter-fremhvningsfarve5">
    <w:name w:val="Light Grid Accent 5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ystgitter-fremhvningsfarve6">
    <w:name w:val="Light Grid Accent 6"/>
    <w:basedOn w:val="Tabel-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kygge1">
    <w:name w:val="Medium Shading 1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arve1">
    <w:name w:val="Medium Shading 1 Accent 1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2">
    <w:name w:val="Medium Shading 1 Accent 2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3">
    <w:name w:val="Medium Shading 1 Accent 3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4">
    <w:name w:val="Medium Shading 1 Accent 4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5">
    <w:name w:val="Medium Shading 1 Accent 5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6">
    <w:name w:val="Medium Shading 1 Accent 6"/>
    <w:basedOn w:val="Tabel-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2">
    <w:name w:val="Medium Shading 2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arve1">
    <w:name w:val="Medium Shading 2 Accent 1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2">
    <w:name w:val="Medium Shading 2 Accent 2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3">
    <w:name w:val="Medium Shading 2 Accent 3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4">
    <w:name w:val="Medium Shading 2 Accent 4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5">
    <w:name w:val="Medium Shading 2 Accent 5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6">
    <w:name w:val="Medium Shading 2 Accent 6"/>
    <w:basedOn w:val="Tabel-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e1">
    <w:name w:val="Medium List 1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e1-farve1">
    <w:name w:val="Medium List 1 Accent 1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e1-fremhvningsfarve2">
    <w:name w:val="Medium List 1 Accent 2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e1-fremhvningsfarve3">
    <w:name w:val="Medium List 1 Accent 3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e1-fremhvningsfarve4">
    <w:name w:val="Medium List 1 Accent 4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e1-fremhvningsfarve5">
    <w:name w:val="Medium List 1 Accent 5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e1-fremhvningsfarve6">
    <w:name w:val="Medium List 1 Accent 6"/>
    <w:basedOn w:val="Tabel-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e2">
    <w:name w:val="Medium List 2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1">
    <w:name w:val="Medium List 2 Accent 1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2">
    <w:name w:val="Medium List 2 Accent 2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3">
    <w:name w:val="Medium List 2 Accent 3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4">
    <w:name w:val="Medium List 2 Accent 4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5">
    <w:name w:val="Medium List 2 Accent 5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6">
    <w:name w:val="Medium List 2 Accent 6"/>
    <w:basedOn w:val="Tabel-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itter1">
    <w:name w:val="Medium Grid 1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itter1-fremhvningsfarve1">
    <w:name w:val="Medium Grid 1 Accent 1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itter1-fremhvningsfarve2">
    <w:name w:val="Medium Grid 1 Accent 2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itter1-fremhvningsfarve3">
    <w:name w:val="Medium Grid 1 Accent 3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itter1-fremhvningsfarve4">
    <w:name w:val="Medium Grid 1 Accent 4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itter1-fremhvningsfarve5">
    <w:name w:val="Medium Grid 1 Accent 5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itter1-fremhvningsfarve6">
    <w:name w:val="Medium Grid 1 Accent 6"/>
    <w:basedOn w:val="Tabel-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itter2">
    <w:name w:val="Medium Grid 2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2-fremhvningsfarve1">
    <w:name w:val="Medium Grid 2 Accent 1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2-fremhvningsfarve2">
    <w:name w:val="Medium Grid 2 Accent 2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2-fremhvningsfarve3">
    <w:name w:val="Medium Grid 2 Accent 3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2-fremhvningsfarve4">
    <w:name w:val="Medium Grid 2 Accent 4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2-fremhvningsfarve5">
    <w:name w:val="Medium Grid 2 Accent 5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2-fremhvningsfarve6">
    <w:name w:val="Medium Grid 2 Accent 6"/>
    <w:basedOn w:val="Tabel-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3">
    <w:name w:val="Medium Grid 3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itter3-fremhvningsfarve1">
    <w:name w:val="Medium Grid 3 Accent 1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itter3-fremhvningsfarve2">
    <w:name w:val="Medium Grid 3 Accent 2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itter3-fremhvningsfarve3">
    <w:name w:val="Medium Grid 3 Accent 3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itter3-fremhvningsfarve4">
    <w:name w:val="Medium Grid 3 Accent 4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itter3-fremhvningsfarve5">
    <w:name w:val="Medium Grid 3 Accent 5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itter3-fremhvningsfarve6">
    <w:name w:val="Medium Grid 3 Accent 6"/>
    <w:basedOn w:val="Tabel-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Mrkliste">
    <w:name w:val="Dark List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rkliste-fremhvningsfarve1">
    <w:name w:val="Dark List Accent 1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Mrkliste-fremhvningsfarve2">
    <w:name w:val="Dark List Accent 2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Mrkliste-fremhvningsfarve3">
    <w:name w:val="Dark List Accent 3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Mrkliste-fremhvningsfarve4">
    <w:name w:val="Dark List Accent 4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Mrkliste-fremhvningsfarve5">
    <w:name w:val="Dark List Accent 5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Mrkliste-fremhvningsfarve6">
    <w:name w:val="Dark List Accent 6"/>
    <w:basedOn w:val="Tabel-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Farvetskygge">
    <w:name w:val="Colorful Shading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vetskygge-fremhvningsfarve1">
    <w:name w:val="Colorful Shading Accent 1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vetskygge-fremhvningsfarve2">
    <w:name w:val="Colorful Shading Accent 2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vetskygge-fremhvningsfarve3">
    <w:name w:val="Colorful Shading Accent 3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vetskygge-fremhvningsfarve4">
    <w:name w:val="Colorful Shading Accent 4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vetskygge-fremhvningsfarve5">
    <w:name w:val="Colorful Shading Accent 5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vetskygge-fremhvningsfarve6">
    <w:name w:val="Colorful Shading Accent 6"/>
    <w:basedOn w:val="Tabel-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vetliste">
    <w:name w:val="Colorful List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vetliste-fremhvningsfarve1">
    <w:name w:val="Colorful List Accent 1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Farvetliste-fremhvningsfarve2">
    <w:name w:val="Colorful List Accent 2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Farvetliste-fremhvningsfarve3">
    <w:name w:val="Colorful List Accent 3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Farvetliste-fremhvningsfarve4">
    <w:name w:val="Colorful List Accent 4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Farvetliste-fremhvningsfarve5">
    <w:name w:val="Colorful List Accent 5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Farvetliste-fremhvningsfarve6">
    <w:name w:val="Colorful List Accent 6"/>
    <w:basedOn w:val="Tabel-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Farvetgitter">
    <w:name w:val="Colorful Grid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vetgitter-fremhvningsfarve1">
    <w:name w:val="Colorful Grid Accent 1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Farvetgitter-fremhvningsfarve2">
    <w:name w:val="Colorful Grid Accent 2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Farvetgitter-fremhvningsfarve3">
    <w:name w:val="Colorful Grid Accent 3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vetgitter-fremhvningsfarve4">
    <w:name w:val="Colorful Grid Accent 4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Farvetgitter-fremhvningsfarve5">
    <w:name w:val="Colorful Grid Accent 5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Farvetgitter-fremhvningsfarve6">
    <w:name w:val="Colorful Grid Accent 6"/>
    <w:basedOn w:val="Tabel-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608E2B45CDC1347929F598238C993FB" ma:contentTypeVersion="8" ma:contentTypeDescription="Opret et nyt dokument." ma:contentTypeScope="" ma:versionID="715d3905184ff2bd6bec5f0a6e54e261">
  <xsd:schema xmlns:xsd="http://www.w3.org/2001/XMLSchema" xmlns:xs="http://www.w3.org/2001/XMLSchema" xmlns:p="http://schemas.microsoft.com/office/2006/metadata/properties" xmlns:ns2="d677a391-2d78-4640-8373-d97b97ca1e86" targetNamespace="http://schemas.microsoft.com/office/2006/metadata/properties" ma:root="true" ma:fieldsID="d532198e3846d0553b6dc247f4dcdb45" ns2:_="">
    <xsd:import namespace="d677a391-2d78-4640-8373-d97b97ca1e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77a391-2d78-4640-8373-d97b97ca1e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85AEC0-FD0C-4CBF-B23B-D94A4727F594}"/>
</file>

<file path=customXml/itemProps3.xml><?xml version="1.0" encoding="utf-8"?>
<ds:datastoreItem xmlns:ds="http://schemas.openxmlformats.org/officeDocument/2006/customXml" ds:itemID="{B6597BFD-3329-4492-8D2D-394D2DFC50BE}"/>
</file>

<file path=customXml/itemProps4.xml><?xml version="1.0" encoding="utf-8"?>
<ds:datastoreItem xmlns:ds="http://schemas.openxmlformats.org/officeDocument/2006/customXml" ds:itemID="{4674CA72-D56A-4CE8-A209-4A3C4CCB1B9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</Pages>
  <Words>441</Words>
  <Characters>2697</Characters>
  <Application>Microsoft Office Word</Application>
  <DocSecurity>0</DocSecurity>
  <Lines>22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3132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Caroline Lerche (FGCLE - Undervisere - FR - FG)</cp:lastModifiedBy>
  <cp:revision>6</cp:revision>
  <dcterms:created xsi:type="dcterms:W3CDTF">2025-11-25T08:28:00Z</dcterms:created>
  <dcterms:modified xsi:type="dcterms:W3CDTF">2025-11-25T10:58:00Z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0x010100C608E2B45CDC1347929F598238C993FB</vt:lpwstr>
  </property>
</Properties>
</file>